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5A121C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5E312D">
        <w:rPr>
          <w:b/>
          <w:bCs/>
          <w:sz w:val="40"/>
          <w:szCs w:val="40"/>
        </w:rPr>
        <w:t>7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441305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Koelen van Bruggen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5E312D">
      <w:rPr>
        <w:sz w:val="18"/>
        <w:szCs w:val="18"/>
      </w:rPr>
      <w:t>7</w:t>
    </w:r>
    <w:bookmarkStart w:id="0" w:name="_GoBack"/>
    <w:bookmarkEnd w:id="0"/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F2D" w:rsidRDefault="009E1F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41305"/>
    <w:rsid w:val="00482A4F"/>
    <w:rsid w:val="00527398"/>
    <w:rsid w:val="005A121C"/>
    <w:rsid w:val="005E312D"/>
    <w:rsid w:val="00632123"/>
    <w:rsid w:val="00664B71"/>
    <w:rsid w:val="006B77D2"/>
    <w:rsid w:val="006C12E3"/>
    <w:rsid w:val="006C583D"/>
    <w:rsid w:val="006D24A4"/>
    <w:rsid w:val="008104C5"/>
    <w:rsid w:val="008402D9"/>
    <w:rsid w:val="00847FFD"/>
    <w:rsid w:val="00853050"/>
    <w:rsid w:val="0086631D"/>
    <w:rsid w:val="009175F9"/>
    <w:rsid w:val="009761CF"/>
    <w:rsid w:val="00981671"/>
    <w:rsid w:val="009B0D92"/>
    <w:rsid w:val="009E1F2D"/>
    <w:rsid w:val="00A03098"/>
    <w:rsid w:val="00A3732E"/>
    <w:rsid w:val="00A53085"/>
    <w:rsid w:val="00A86DE4"/>
    <w:rsid w:val="00BD0C39"/>
    <w:rsid w:val="00BE1DBE"/>
    <w:rsid w:val="00CC39EC"/>
    <w:rsid w:val="00CF1C6D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29240"/>
  <w15:docId w15:val="{39D90409-DA7D-4771-8456-909A9330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E0256-E3EF-4554-AE34-B99BB69A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Pas, Yvonne</cp:lastModifiedBy>
  <cp:revision>9</cp:revision>
  <dcterms:created xsi:type="dcterms:W3CDTF">2018-08-07T11:22:00Z</dcterms:created>
  <dcterms:modified xsi:type="dcterms:W3CDTF">2022-01-25T09:41:00Z</dcterms:modified>
</cp:coreProperties>
</file>